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本書を通じて</w:t>
      </w:r>
    </w:p>
    <w:p>
      <w:r>
        <w:t>もっと発展的に色々作っていけるといいよね！</w:t>
      </w:r>
    </w:p>
    <w:p>
      <w:r>
        <w:t>お疲れさまでした！！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